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 xml:space="preserve">Bijlage </w:t>
      </w:r>
      <w:r w:rsidR="00583EA0">
        <w:t>Modelformulier 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ED0D37">
        <w:t xml:space="preserve"> AI 2020-0067</w:t>
      </w:r>
    </w:p>
    <w:p w:rsidR="00583EA0" w:rsidRDefault="00583EA0" w:rsidP="00583EA0">
      <w:r>
        <w:t>De grijze teksten met toelichting in de gele velden dienen te worden vervangen door invullingen van de gegadigde.</w:t>
      </w:r>
    </w:p>
    <w:p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Inschrijver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 xml:space="preserve">Referentieproject 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>
            <w:r>
              <w:t>Referentie heeft betrekking op:</w:t>
            </w:r>
          </w:p>
          <w:p w:rsidR="00583EA0" w:rsidRDefault="00583EA0">
            <w:r>
              <w:t xml:space="preserve"> 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r w:rsidRPr="0022334C">
              <w:rPr>
                <w:highlight w:val="lightGray"/>
              </w:rPr>
              <w:sym w:font="Wingdings" w:char="F06F"/>
            </w:r>
            <w:r w:rsidR="004A474B">
              <w:t xml:space="preserve">  Kerncompetentie aanbrengen elementenverharding</w:t>
            </w:r>
          </w:p>
          <w:p w:rsidR="00583EA0" w:rsidRDefault="00583EA0" w:rsidP="004A474B">
            <w:r w:rsidRPr="0022334C">
              <w:rPr>
                <w:highlight w:val="lightGray"/>
              </w:rPr>
              <w:sym w:font="Wingdings" w:char="F06F"/>
            </w:r>
            <w:r w:rsidR="004A474B" w:rsidRPr="0022334C">
              <w:rPr>
                <w:highlight w:val="lightGray"/>
              </w:rPr>
              <w:t xml:space="preserve"> </w:t>
            </w:r>
            <w:r w:rsidR="004A474B">
              <w:t xml:space="preserve"> Kerncompetentie leveren natuursteen bestratingsartikelen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Naam en adres opdrachtgever: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  <w:bookmarkStart w:id="11" w:name="_GoBack"/>
            <w:bookmarkEnd w:id="11"/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Nadere informatie referentieproject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>
              <w:rPr>
                <w:highlight w:val="lightGray"/>
              </w:rPr>
              <w:t>maps</w:t>
            </w:r>
            <w:proofErr w:type="spellEnd"/>
            <w:r>
              <w:rPr>
                <w:highlight w:val="lightGray"/>
              </w:rPr>
              <w:t>) waarop aangeduid de exacte locatie van het werk</w:t>
            </w:r>
            <w:r w:rsidR="004A474B">
              <w:rPr>
                <w:highlight w:val="lightGray"/>
              </w:rPr>
              <w:t>-/lever</w:t>
            </w:r>
            <w:r>
              <w:rPr>
                <w:highlight w:val="lightGray"/>
              </w:rPr>
              <w:t>gebied van het referentieproject.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611113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113" w:rsidRDefault="00611113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113" w:rsidRDefault="00611113">
            <w:r>
              <w:t>Aantal aangebrachte vierkante meters elementenverharding</w:t>
            </w:r>
            <w:r w:rsidR="002231D0">
              <w:t xml:space="preserve"> 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11113" w:rsidRDefault="00611113" w:rsidP="004215E5">
            <w:pPr>
              <w:rPr>
                <w:highlight w:val="lightGray"/>
              </w:rPr>
            </w:pPr>
            <w:r>
              <w:rPr>
                <w:highlight w:val="lightGray"/>
              </w:rPr>
              <w:t>M2</w:t>
            </w:r>
          </w:p>
        </w:tc>
      </w:tr>
      <w:tr w:rsidR="002231D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1D0" w:rsidRDefault="002231D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1D0" w:rsidRDefault="002231D0">
            <w:r>
              <w:t xml:space="preserve">Bedrag geleverd aan natuursteen bestratingsartikelen 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2231D0" w:rsidRDefault="004A474B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611113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113" w:rsidRDefault="00611113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113" w:rsidRDefault="00611113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611113" w:rsidRDefault="00611113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611113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113" w:rsidRDefault="00611113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113" w:rsidRDefault="00611113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611113" w:rsidRDefault="00611113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611113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113" w:rsidRDefault="00611113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113" w:rsidRDefault="00611113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611113" w:rsidRDefault="00611113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611113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113" w:rsidRDefault="00611113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113" w:rsidRDefault="00611113">
            <w:r>
              <w:t>Datum van oplevering</w:t>
            </w:r>
          </w:p>
          <w:p w:rsidR="00611113" w:rsidRDefault="00611113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611113" w:rsidRDefault="00611113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611113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1113" w:rsidRDefault="00611113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611113" w:rsidRDefault="00611113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611113" w:rsidRDefault="00611113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611113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1113" w:rsidRDefault="00611113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611113" w:rsidRDefault="00611113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611113" w:rsidRDefault="00611113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611113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1113" w:rsidRDefault="00611113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611113" w:rsidRDefault="00611113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611113" w:rsidRDefault="00611113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611113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113" w:rsidRDefault="00611113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113" w:rsidRDefault="00611113">
            <w:r>
              <w:t xml:space="preserve">Omvang van de werkzaamheden die door de gegadigde </w:t>
            </w:r>
            <w:r w:rsidR="004A474B">
              <w:t xml:space="preserve">en de andere deelnemers in het </w:t>
            </w:r>
            <w:r>
              <w:t>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11113" w:rsidRDefault="00611113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:rsidR="00611113" w:rsidRDefault="00611113">
            <w:pPr>
              <w:rPr>
                <w:highlight w:val="lightGray"/>
              </w:rPr>
            </w:pPr>
          </w:p>
          <w:p w:rsidR="00611113" w:rsidRDefault="00611113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:rsidR="00611113" w:rsidRDefault="00611113">
            <w:pPr>
              <w:rPr>
                <w:highlight w:val="lightGray"/>
              </w:rPr>
            </w:pPr>
          </w:p>
          <w:p w:rsidR="00611113" w:rsidRDefault="00611113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:rsidR="00583EA0" w:rsidRDefault="00583EA0" w:rsidP="00583EA0">
      <w:pPr>
        <w:pStyle w:val="colofontitel"/>
      </w:pPr>
    </w:p>
    <w:p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EA0"/>
    <w:rsid w:val="000B46D8"/>
    <w:rsid w:val="00177A29"/>
    <w:rsid w:val="002231D0"/>
    <w:rsid w:val="0022334C"/>
    <w:rsid w:val="002B5524"/>
    <w:rsid w:val="003B3222"/>
    <w:rsid w:val="00424DED"/>
    <w:rsid w:val="00482A4F"/>
    <w:rsid w:val="004A474B"/>
    <w:rsid w:val="00527398"/>
    <w:rsid w:val="00583EA0"/>
    <w:rsid w:val="00611113"/>
    <w:rsid w:val="00632123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EB1492"/>
    <w:rsid w:val="00ED0D37"/>
    <w:rsid w:val="00F12F0D"/>
    <w:rsid w:val="00F16E1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F31B1122.dotm</Template>
  <TotalTime>10</TotalTime>
  <Pages>2</Pages>
  <Words>240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Raven, Bjorn</cp:lastModifiedBy>
  <cp:revision>6</cp:revision>
  <dcterms:created xsi:type="dcterms:W3CDTF">2020-06-04T07:26:00Z</dcterms:created>
  <dcterms:modified xsi:type="dcterms:W3CDTF">2020-08-03T04:54:00Z</dcterms:modified>
</cp:coreProperties>
</file>